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6804894" name="d6613c30-e237-11ef-98e8-4308bf67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785343" name="d6613c30-e237-11ef-98e8-4308bf67aa8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8294426" name="25258190-e22f-11ef-8832-dba3bb503e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241748" name="25258190-e22f-11ef-8832-dba3bb503e8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0703104" name="61eaafe0-e231-11ef-976b-730d8258af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625971" name="61eaafe0-e231-11ef-976b-730d8258af3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3297892" name="7ab4d140-e231-11ef-b93f-97a89b3879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275152" name="7ab4d140-e231-11ef-b93f-97a89b38792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7962751" name="96074b30-e231-11ef-9946-41cd16a4a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278211" name="96074b30-e231-11ef-9946-41cd16a4a32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 / Gang / Treppenhaus / Wohnzimmer </w:t>
            </w:r>
          </w:p>
          <w:p>
            <w:pPr>
              <w:spacing w:before="0" w:after="0" w:line="240" w:lineRule="auto"/>
            </w:pPr>
            <w:r>
              <w:t>OG /EG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051687" name="abfa30b0-e231-11ef-9903-1b96a55607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186397" name="abfa30b0-e231-11ef-9903-1b96a55607c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7248049" name="e7ea46a0-e231-11ef-a7b8-ab9b4868d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591405" name="e7ea46a0-e231-11ef-a7b8-ab9b4868d71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2374093" name="f9d97e30-e231-11ef-a8cf-877a5cfd4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190291" name="f9d97e30-e231-11ef-a8cf-877a5cfd48e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5274446" name="0ae16300-e232-11ef-9437-ff1e3c19d3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744176" name="0ae16300-e232-11ef-9437-ff1e3c19d39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/ EG /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175492" name="65a5edb0-e232-11ef-b02a-a10a236ae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925899" name="65a5edb0-e232-11ef-b02a-a10a236aeb4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/ EG /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115132" name="3d9f6340-e233-11ef-803c-75fb7c1cc8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207991" name="3d9f6340-e233-11ef-803c-75fb7c1cc82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748641" name="35125540-e236-11ef-b85f-03edb8c29c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820250" name="35125540-e236-11ef-b85f-03edb8c29cd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9125959" name="4c74d050-e236-11ef-bd66-89a10c3e5c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684575" name="4c74d050-e236-11ef-bd66-89a10c3e5c5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928993" name="68505060-e236-11ef-b56d-779b6209fa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644011" name="68505060-e236-11ef-b56d-779b6209fa3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5067692" name="7dff9d30-e236-11ef-9794-3f45dd5ce5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59463" name="7dff9d30-e236-11ef-9794-3f45dd5ce58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6104906" name="2a0c69f0-e237-11ef-93c3-a733cab76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196600" name="2a0c69f0-e237-11ef-93c3-a733cab766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3769556" name="42d79cc0-e237-11ef-9395-5b20d8209b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051123" name="42d79cc0-e237-11ef-9395-5b20d8209b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7111920" name="55b35730-e237-11ef-92b3-a32f2b852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833253" name="55b35730-e237-11ef-92b3-a32f2b852dc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7447518" name="b87f16b0-e237-11ef-916d-25e8293a93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060669" name="b87f16b0-e237-11ef-916d-25e8293a936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6785619" name="e9725e80-e237-11ef-9d57-4b6374a0d7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847545" name="e9725e80-e237-11ef-9d57-4b6374a0d78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3451477" name="ff91d240-e237-11ef-9bf7-abf4eba75d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036121" name="ff91d240-e237-11ef-9bf7-abf4eba75d5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Treppenhaus / Waschküche / Werkstatt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9747302" name="eae29ae0-e238-11ef-bb76-87a8bb4c9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472313" name="eae29ae0-e238-11ef-bb76-87a8bb4c92e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0234305" name="3fae1040-e239-11ef-8b99-c9cafaa94f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315938" name="3fae1040-e239-11ef-8b99-c9cafaa94f0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0236330" name="5510c3b0-e239-11ef-80f0-0df5a957b0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032483" name="5510c3b0-e239-11ef-80f0-0df5a957b03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637401" name="71896e20-e239-11ef-a67c-f7feb25dd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240390" name="71896e20-e239-11ef-a67c-f7feb25dd9b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Bolier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3360697" name="8ef0e560-e239-11ef-8c46-895459bc0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859396" name="8ef0e560-e239-11ef-8c46-895459bc0a2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Gottlieb-Binder-Strasse 9, 8802 Kilchberg</w:t>
          </w:r>
        </w:p>
        <w:p>
          <w:pPr>
            <w:spacing w:before="0" w:after="0"/>
          </w:pPr>
          <w:r>
            <w:t>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